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段嘉伦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盛恩泽/肖平/刘晓丽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段嘉伦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盛恩泽/肖平/刘晓丽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